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A2ECA" w14:textId="77777777" w:rsidR="00291A2E" w:rsidRPr="008A7116" w:rsidRDefault="00E6625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A7116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МАРТ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A7116" w:rsidRPr="008A7116" w14:paraId="33CA2E7B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1D1E675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C82DFA3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(03.03 - 07.03.2025 г.)</w:t>
            </w:r>
          </w:p>
        </w:tc>
      </w:tr>
      <w:tr w:rsidR="008A7116" w:rsidRPr="008A7116" w14:paraId="56D2535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E65FC59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98ED01A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Праздник мамы — 8 Марта</w:t>
            </w:r>
          </w:p>
        </w:tc>
      </w:tr>
    </w:tbl>
    <w:p w14:paraId="5DD3AE35" w14:textId="77777777" w:rsidR="00291A2E" w:rsidRPr="008A7116" w:rsidRDefault="00291A2E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8A7116" w:rsidRPr="008A7116" w14:paraId="062DB26C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CCF084A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4D7DBAFA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03.03</w:t>
            </w:r>
          </w:p>
        </w:tc>
        <w:tc>
          <w:tcPr>
            <w:tcW w:w="2592" w:type="dxa"/>
            <w:shd w:val="clear" w:color="auto" w:fill="EDF2F7"/>
          </w:tcPr>
          <w:p w14:paraId="6B7AD638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04.03</w:t>
            </w:r>
          </w:p>
        </w:tc>
        <w:tc>
          <w:tcPr>
            <w:tcW w:w="2592" w:type="dxa"/>
            <w:shd w:val="clear" w:color="auto" w:fill="EDF2F7"/>
          </w:tcPr>
          <w:p w14:paraId="62791488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Среда 05.03</w:t>
            </w:r>
          </w:p>
        </w:tc>
        <w:tc>
          <w:tcPr>
            <w:tcW w:w="2592" w:type="dxa"/>
            <w:shd w:val="clear" w:color="auto" w:fill="EDF2F7"/>
          </w:tcPr>
          <w:p w14:paraId="5A159EB7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06.03</w:t>
            </w:r>
          </w:p>
        </w:tc>
        <w:tc>
          <w:tcPr>
            <w:tcW w:w="2592" w:type="dxa"/>
            <w:shd w:val="clear" w:color="auto" w:fill="EDF2F7"/>
          </w:tcPr>
          <w:p w14:paraId="0A76AF3F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07.03</w:t>
            </w:r>
          </w:p>
        </w:tc>
      </w:tr>
      <w:tr w:rsidR="008A7116" w:rsidRPr="008A7116" w14:paraId="504CCB0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22284FF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154E11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8A7116" w:rsidRPr="008A7116" w14:paraId="0F3CF62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D15E645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C2FC247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A7116" w:rsidRPr="008A7116" w14:paraId="62DA0B1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0BB561C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E34F42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34645DB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ча: Печатание штампами.</w:t>
            </w:r>
          </w:p>
          <w:p w14:paraId="096BD49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C6F3D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5385D3F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5021F93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633D5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7435754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41E0AE2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86297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2CF2B55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Печатание штампами.</w:t>
            </w:r>
          </w:p>
          <w:p w14:paraId="7624B4E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93C24D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135ECEF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373762E7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</w:tr>
      <w:tr w:rsidR="008A7116" w:rsidRPr="008A7116" w14:paraId="37AD425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1E83CA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56BE7E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A7116" w:rsidRPr="008A7116" w14:paraId="091F967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CD6FC3E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E979AEF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Чтение потешек. Привлечение внимания к пище, формирование культурно-гигиенических навыков, слежение за осанкой.</w:t>
            </w:r>
          </w:p>
        </w:tc>
      </w:tr>
      <w:tr w:rsidR="008A7116" w:rsidRPr="008A7116" w14:paraId="3C901A1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DB622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A51BB6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A7116" w:rsidRPr="008A7116" w14:paraId="783AE66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F45C7D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112527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«Помогаем маме»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CB281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Наурыз»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Задача: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CE4C9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капели»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Упра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жнения в беге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5DA402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«Песенка весне»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Пение и танцы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69C86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«Солнечные лучики»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Общеразвивающие упражнения</w:t>
            </w:r>
          </w:p>
        </w:tc>
      </w:tr>
      <w:tr w:rsidR="008A7116" w:rsidRPr="008A7116" w14:paraId="0C9759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6A69B7F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0A81E1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A7116" w:rsidRPr="008A7116" w14:paraId="1B44DFD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54156B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6A88D62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Последовательное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одевание, закрепление навыков самообслуживания.</w:t>
            </w:r>
          </w:p>
        </w:tc>
      </w:tr>
      <w:tr w:rsidR="008A7116" w:rsidRPr="008A7116" w14:paraId="1015C98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C4B0807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7FC9B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6B1F4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9C4C9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3366F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0111D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</w:tr>
      <w:tr w:rsidR="008A7116" w:rsidRPr="008A7116" w14:paraId="1120989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EE1463E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3507837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8A7116" w:rsidRPr="008A7116" w14:paraId="6C2B6B5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A8AC50E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B668A7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Е. Благинина «Посидим в тишине»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D99BD7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3C8AC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 xml:space="preserve">Чтение А. Барто </w:t>
            </w: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«Мама»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A3ED7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Музыка Чайковского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BDB03B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Сказка «Сестрица Аленушка»</w:t>
            </w:r>
          </w:p>
        </w:tc>
      </w:tr>
      <w:tr w:rsidR="008A7116" w:rsidRPr="008A7116" w14:paraId="3CDDF8B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8C2925F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B761A5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8A7116" w:rsidRPr="008A7116" w14:paraId="19D6F14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A9B4E49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171D2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Сравнение 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предметов.</w:t>
            </w:r>
          </w:p>
          <w:p w14:paraId="48C5A0A8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B117C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04EB44A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0B690F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06E33D3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6AFAA9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2C302D4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4524F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2AA86928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</w:tr>
      <w:tr w:rsidR="008A7116" w:rsidRPr="008A7116" w14:paraId="03A0F5D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5F42C0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349071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5102EFD9" w14:textId="77777777" w:rsidR="00291A2E" w:rsidRPr="008A7116" w:rsidRDefault="00E6625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A7116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78B83604" w14:textId="77777777" w:rsidR="00291A2E" w:rsidRPr="008A7116" w:rsidRDefault="00E6625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A71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МАРТ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A7116" w:rsidRPr="008A7116" w14:paraId="58A2BFB8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DFD1DA8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2678695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 какой период составлен план: 2 неделя (10.03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- 14.03.2025 г.)</w:t>
            </w:r>
          </w:p>
        </w:tc>
      </w:tr>
      <w:tr w:rsidR="008A7116" w:rsidRPr="008A7116" w14:paraId="62ADA35F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6A1DB85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A6F80D1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Приход весны и первые капели</w:t>
            </w:r>
          </w:p>
        </w:tc>
      </w:tr>
    </w:tbl>
    <w:p w14:paraId="3A615E5C" w14:textId="77777777" w:rsidR="00291A2E" w:rsidRPr="008A7116" w:rsidRDefault="00291A2E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8A7116" w:rsidRPr="008A7116" w14:paraId="50B0A155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46DCA03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42EB9FB8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10.03</w:t>
            </w:r>
          </w:p>
        </w:tc>
        <w:tc>
          <w:tcPr>
            <w:tcW w:w="2592" w:type="dxa"/>
            <w:shd w:val="clear" w:color="auto" w:fill="EDF2F7"/>
          </w:tcPr>
          <w:p w14:paraId="645B2C62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11.03</w:t>
            </w:r>
          </w:p>
        </w:tc>
        <w:tc>
          <w:tcPr>
            <w:tcW w:w="2592" w:type="dxa"/>
            <w:shd w:val="clear" w:color="auto" w:fill="EDF2F7"/>
          </w:tcPr>
          <w:p w14:paraId="18C2A3F0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Среда 12.03</w:t>
            </w:r>
          </w:p>
        </w:tc>
        <w:tc>
          <w:tcPr>
            <w:tcW w:w="2592" w:type="dxa"/>
            <w:shd w:val="clear" w:color="auto" w:fill="EDF2F7"/>
          </w:tcPr>
          <w:p w14:paraId="7E17FD15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13.03</w:t>
            </w:r>
          </w:p>
        </w:tc>
        <w:tc>
          <w:tcPr>
            <w:tcW w:w="2592" w:type="dxa"/>
            <w:shd w:val="clear" w:color="auto" w:fill="EDF2F7"/>
          </w:tcPr>
          <w:p w14:paraId="79551918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14.03</w:t>
            </w:r>
          </w:p>
        </w:tc>
      </w:tr>
      <w:tr w:rsidR="008A7116" w:rsidRPr="008A7116" w14:paraId="1F36C90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32A1E3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1D5B96A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обстановки. Беседа о настроение ребёнка, приобщение к выражению личного мнения.</w:t>
            </w:r>
          </w:p>
        </w:tc>
      </w:tr>
      <w:tr w:rsidR="008A7116" w:rsidRPr="008A7116" w14:paraId="08C7ED4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3CB3A9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6933793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A7116" w:rsidRPr="008A7116" w14:paraId="0C4ACB4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8E58AFC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11E47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5E76EAC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1319683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0C038A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794B739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Рисование: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5E9DE51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6A3B4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08702AA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5220C35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F30B2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7FFF4DC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005896A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1975A5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067233E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ечатание штампами.</w:t>
            </w:r>
          </w:p>
          <w:p w14:paraId="663EA4F2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</w:tr>
      <w:tr w:rsidR="008A7116" w:rsidRPr="008A7116" w14:paraId="613B518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C663EB0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97FA71F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A7116" w:rsidRPr="008A7116" w14:paraId="277428C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BB2F51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B715FC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потешек. Привлечение внимания к пище, формирование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культурно-гигиенических навыков, слежение за осанкой.</w:t>
            </w:r>
          </w:p>
        </w:tc>
      </w:tr>
      <w:tr w:rsidR="008A7116" w:rsidRPr="008A7116" w14:paraId="38F4160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E4CA804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DD67FD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A7116" w:rsidRPr="008A7116" w14:paraId="1A2B584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6FDF51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B0586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«Помогаем маме»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3D7570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Наурыз»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Задача: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CF1EB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капели»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Упражнения в беге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DACBF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«Песенка весне»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Пение и танцы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D0A3D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«Солнечные лучики»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Общеразвивающие упражнения</w:t>
            </w:r>
          </w:p>
        </w:tc>
      </w:tr>
      <w:tr w:rsidR="008A7116" w:rsidRPr="008A7116" w14:paraId="7FDE268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BE5C94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96842FA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A7116" w:rsidRPr="008A7116" w14:paraId="3F74B72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879856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8FF9144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8A7116" w:rsidRPr="008A7116" w14:paraId="00E5AB0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BA3C1D0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4F368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ECD84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32DF5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AEA64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2EE3C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</w:tr>
      <w:tr w:rsidR="008A7116" w:rsidRPr="008A7116" w14:paraId="3826407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5DFF68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C00721A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гигиенические процедуры, обед (воспитание культуры еды,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правила этикета).</w:t>
            </w:r>
          </w:p>
        </w:tc>
      </w:tr>
      <w:tr w:rsidR="008A7116" w:rsidRPr="008A7116" w14:paraId="159CE87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E84214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FD409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Е. Благинина «Посидим в тишине»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A2AEC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16DEC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Чтение А. Барто «Мама»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6E639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Музыка Чайковского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F09BF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Сказка «Сестрица Аленушка»</w:t>
            </w:r>
          </w:p>
        </w:tc>
      </w:tr>
      <w:tr w:rsidR="008A7116" w:rsidRPr="008A7116" w14:paraId="2903E6F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F8FEA5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F1EBB4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роцедуры.</w:t>
            </w:r>
          </w:p>
        </w:tc>
      </w:tr>
      <w:tr w:rsidR="008A7116" w:rsidRPr="008A7116" w14:paraId="33E6F61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5C1615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BFE98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7B6E85E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12FE8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25BB493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CF4004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57BC241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C2A22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30D3E420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E36250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6D3F63D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</w:tr>
      <w:tr w:rsidR="008A7116" w:rsidRPr="008A7116" w14:paraId="0E9A0A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E7BC445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D2564D5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4681A524" w14:textId="77777777" w:rsidR="00291A2E" w:rsidRPr="008A7116" w:rsidRDefault="00E6625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A7116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76A923ED" w14:textId="77777777" w:rsidR="00291A2E" w:rsidRPr="008A7116" w:rsidRDefault="00E6625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A71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ЦИКЛОГРАММА </w:t>
      </w:r>
      <w:r w:rsidRPr="008A7116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ВОСПИТАТЕЛЬНО-ОБРАЗОВАТЕЛЬНОГО ПРОЦЕССА — МАРТ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A7116" w:rsidRPr="008A7116" w14:paraId="47EF627D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1D430BC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45E7D07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(17.03 - 20.03.2025 г.)</w:t>
            </w:r>
          </w:p>
        </w:tc>
      </w:tr>
      <w:tr w:rsidR="008A7116" w:rsidRPr="008A7116" w14:paraId="02A83C39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5A2334C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A96B4EF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недели: Праздник Наурыз</w:t>
            </w:r>
          </w:p>
        </w:tc>
      </w:tr>
    </w:tbl>
    <w:p w14:paraId="0B1B12E1" w14:textId="77777777" w:rsidR="00291A2E" w:rsidRPr="008A7116" w:rsidRDefault="00291A2E">
      <w:pPr>
        <w:spacing w:after="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240"/>
        <w:gridCol w:w="3240"/>
        <w:gridCol w:w="3240"/>
        <w:gridCol w:w="3240"/>
      </w:tblGrid>
      <w:tr w:rsidR="008A7116" w:rsidRPr="008A7116" w14:paraId="21C03A4A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28AFEFC0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3240" w:type="dxa"/>
            <w:shd w:val="clear" w:color="auto" w:fill="EDF2F7"/>
          </w:tcPr>
          <w:p w14:paraId="008D5117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17.03</w:t>
            </w:r>
          </w:p>
        </w:tc>
        <w:tc>
          <w:tcPr>
            <w:tcW w:w="3240" w:type="dxa"/>
            <w:shd w:val="clear" w:color="auto" w:fill="EDF2F7"/>
          </w:tcPr>
          <w:p w14:paraId="486C9A5C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18.03</w:t>
            </w:r>
          </w:p>
        </w:tc>
        <w:tc>
          <w:tcPr>
            <w:tcW w:w="3240" w:type="dxa"/>
            <w:shd w:val="clear" w:color="auto" w:fill="EDF2F7"/>
          </w:tcPr>
          <w:p w14:paraId="096AAA0F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Среда 19.03</w:t>
            </w:r>
          </w:p>
        </w:tc>
        <w:tc>
          <w:tcPr>
            <w:tcW w:w="3240" w:type="dxa"/>
            <w:shd w:val="clear" w:color="auto" w:fill="EDF2F7"/>
          </w:tcPr>
          <w:p w14:paraId="5C0AB4A0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20.03</w:t>
            </w:r>
          </w:p>
        </w:tc>
      </w:tr>
      <w:tr w:rsidR="008A7116" w:rsidRPr="008A7116" w14:paraId="457A01B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688EC64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2DE1AB6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8A7116" w:rsidRPr="008A7116" w14:paraId="73E7743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4A074C9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AAD42C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A7116" w:rsidRPr="008A7116" w14:paraId="47E3213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162CE2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8B9C6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04FB633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</w:p>
          <w:p w14:paraId="3B1A52B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BE3AAC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681BFAB2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146D6D7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0DFA5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«Весенние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4449188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433F76E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C1065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2C1CCE3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6820A83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</w:tr>
      <w:tr w:rsidR="008A7116" w:rsidRPr="008A7116" w14:paraId="3982133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F7D70B9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A5A692F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A7116" w:rsidRPr="008A7116" w14:paraId="4A4B165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E2797A5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5FF1620A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Чтение потешек. Привлечение внимания к пище, формирование культурно-гигиенических навыков, слежение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за осанкой.</w:t>
            </w:r>
          </w:p>
        </w:tc>
      </w:tr>
      <w:tr w:rsidR="008A7116" w:rsidRPr="008A7116" w14:paraId="2E33334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DA3DE7E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529B6309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A7116" w:rsidRPr="008A7116" w14:paraId="1CC4C80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D41F610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89BF8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«Помогаем маме»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8526F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Наурыз»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34767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капели»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Упражнения в беге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B0CD67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«Песенка весне»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Пение и танцы</w:t>
            </w:r>
          </w:p>
        </w:tc>
      </w:tr>
      <w:tr w:rsidR="008A7116" w:rsidRPr="008A7116" w14:paraId="5022B68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3A85B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427A647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A7116" w:rsidRPr="008A7116" w14:paraId="62676C9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EC03BFE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FCA63E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самообслуживания.</w:t>
            </w:r>
          </w:p>
        </w:tc>
      </w:tr>
      <w:tr w:rsidR="008A7116" w:rsidRPr="008A7116" w14:paraId="035AB4B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4BD7DE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93BE5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FADF8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5D636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BA6252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</w:tr>
      <w:tr w:rsidR="008A7116" w:rsidRPr="008A7116" w14:paraId="1A526F9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9D38A8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5377144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спитание культуры еды, правила этикета).</w:t>
            </w:r>
          </w:p>
        </w:tc>
      </w:tr>
      <w:tr w:rsidR="008A7116" w:rsidRPr="008A7116" w14:paraId="3E8377B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790C93A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84A53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Е. Благинина «Посидим в тишине»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3C20A9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61D08C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Чтение А. Барто «Мама»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E60CB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Музыка Чайковского</w:t>
            </w:r>
          </w:p>
        </w:tc>
      </w:tr>
      <w:tr w:rsidR="008A7116" w:rsidRPr="008A7116" w14:paraId="701CB8A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4948524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0C491D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ортопедическим дорожкам,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гигиенические процедуры.</w:t>
            </w:r>
          </w:p>
        </w:tc>
      </w:tr>
      <w:tr w:rsidR="008A7116" w:rsidRPr="008A7116" w14:paraId="03D7095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8E5CC8C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E4C88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5DEE1A0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68FB0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6072DA6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Формирование деталей.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131E80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62A028D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4CA6F0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58AD1A4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</w:tr>
      <w:tr w:rsidR="008A7116" w:rsidRPr="008A7116" w14:paraId="17F1743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B8F054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8C991F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25053B41" w14:textId="77777777" w:rsidR="00291A2E" w:rsidRPr="008A7116" w:rsidRDefault="00E6625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A7116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54BEE017" w14:textId="77777777" w:rsidR="00291A2E" w:rsidRPr="008A7116" w:rsidRDefault="00E66257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A71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МАРТ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A7116" w:rsidRPr="008A7116" w14:paraId="63EE940C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9A7A407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F4C79EE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 какой период составлен план: 4 неделя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(24.03 - 28.03.2025 г.)</w:t>
            </w:r>
          </w:p>
        </w:tc>
      </w:tr>
      <w:tr w:rsidR="008A7116" w:rsidRPr="008A7116" w14:paraId="487C9A7E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2B28279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5444E4D" w14:textId="77777777" w:rsidR="00291A2E" w:rsidRPr="008A7116" w:rsidRDefault="00E662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Пробуждение природы и птицы</w:t>
            </w:r>
          </w:p>
        </w:tc>
      </w:tr>
    </w:tbl>
    <w:p w14:paraId="6F3FA84A" w14:textId="77777777" w:rsidR="00291A2E" w:rsidRPr="008A7116" w:rsidRDefault="00291A2E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8A7116" w:rsidRPr="008A7116" w14:paraId="11EB0306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78281AE3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359C67FB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24.03</w:t>
            </w:r>
          </w:p>
        </w:tc>
        <w:tc>
          <w:tcPr>
            <w:tcW w:w="2592" w:type="dxa"/>
            <w:shd w:val="clear" w:color="auto" w:fill="EDF2F7"/>
          </w:tcPr>
          <w:p w14:paraId="4C4DE937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25.03</w:t>
            </w:r>
          </w:p>
        </w:tc>
        <w:tc>
          <w:tcPr>
            <w:tcW w:w="2592" w:type="dxa"/>
            <w:shd w:val="clear" w:color="auto" w:fill="EDF2F7"/>
          </w:tcPr>
          <w:p w14:paraId="63F8C56F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Среда 26.03</w:t>
            </w:r>
          </w:p>
        </w:tc>
        <w:tc>
          <w:tcPr>
            <w:tcW w:w="2592" w:type="dxa"/>
            <w:shd w:val="clear" w:color="auto" w:fill="EDF2F7"/>
          </w:tcPr>
          <w:p w14:paraId="59BB2716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27.03</w:t>
            </w:r>
          </w:p>
        </w:tc>
        <w:tc>
          <w:tcPr>
            <w:tcW w:w="2592" w:type="dxa"/>
            <w:shd w:val="clear" w:color="auto" w:fill="EDF2F7"/>
          </w:tcPr>
          <w:p w14:paraId="7BD7692E" w14:textId="77777777" w:rsidR="00291A2E" w:rsidRPr="008A7116" w:rsidRDefault="00E66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28.03</w:t>
            </w:r>
          </w:p>
        </w:tc>
      </w:tr>
      <w:tr w:rsidR="008A7116" w:rsidRPr="008A7116" w14:paraId="323AD48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FDFB3A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3FBE98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благоприятной обстановки. Беседа о настроение ребёнка, приобщение к выражению личного мнения.</w:t>
            </w:r>
          </w:p>
        </w:tc>
      </w:tr>
      <w:tr w:rsidR="008A7116" w:rsidRPr="008A7116" w14:paraId="15F0F53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5F936BC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4B59A66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A7116" w:rsidRPr="008A7116" w14:paraId="759CA22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7FB7D9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0D0DE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1DDC064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1CEAA392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91EB9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2907A14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24C2D4D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16D2BB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3432772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0F12CA9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F218FB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08B53C2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2BD0D43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6A4974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«Весенние капели»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Составление рассказов.</w:t>
            </w:r>
          </w:p>
          <w:p w14:paraId="5990AA3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«Цветы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Печатание штампами.</w:t>
            </w:r>
          </w:p>
          <w:p w14:paraId="1DDE562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«Первоцветы»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кругозор.</w:t>
            </w:r>
          </w:p>
        </w:tc>
      </w:tr>
      <w:tr w:rsidR="008A7116" w:rsidRPr="008A7116" w14:paraId="02417DD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506DAD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307187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A7116" w:rsidRPr="008A7116" w14:paraId="72DA1EB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584A1CE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C401E5F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потешек. Привлечение внимания к пище,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формирование культурно-гигиенических навыков, слежение за осанкой.</w:t>
            </w:r>
          </w:p>
        </w:tc>
      </w:tr>
      <w:tr w:rsidR="008A7116" w:rsidRPr="008A7116" w14:paraId="5E26FA1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4DA3F2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3B5BD2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A7116" w:rsidRPr="008A7116" w14:paraId="372D2E4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854BAD8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90A153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«Помогаем маме»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89B11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захский язык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/ Наурыз»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Задача: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55C75B5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«Весенние капели»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Упражнения в беге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1C883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«Песенка весне»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Пение и танцы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CA3136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«Солнечные лучики»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Общеразвивающие упражнения</w:t>
            </w:r>
          </w:p>
        </w:tc>
      </w:tr>
      <w:tr w:rsidR="008A7116" w:rsidRPr="008A7116" w14:paraId="7AB1CC4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B54AF3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AD3640A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A7116" w:rsidRPr="008A7116" w14:paraId="7D6ECA2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1F6377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DBB1704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8A7116" w:rsidRPr="008A7116" w14:paraId="26385AB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E4ECC09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F624D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П/и «Солнышко и 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F07FC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5630B87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BDF4C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964AC7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«Весеннее солнце»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солнцем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веток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«Солнышко и дождь»</w:t>
            </w:r>
          </w:p>
        </w:tc>
      </w:tr>
      <w:tr w:rsidR="008A7116" w:rsidRPr="008A7116" w14:paraId="1F50B2D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AFC2B04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70B15D1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икета).</w:t>
            </w:r>
          </w:p>
        </w:tc>
      </w:tr>
      <w:tr w:rsidR="008A7116" w:rsidRPr="008A7116" w14:paraId="3432957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5E9B99E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82E89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Е. Благинина «Посидим в тишине»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21F55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CE20EA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Чтение А. Барто «Мама»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D172B9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Музыка Чайковского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C2AE226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A7116">
              <w:rPr>
                <w:rFonts w:ascii="Times New Roman" w:hAnsi="Times New Roman" w:cs="Times New Roman"/>
                <w:sz w:val="24"/>
                <w:szCs w:val="24"/>
              </w:rPr>
              <w:t>Сказка «Сестрица Аленушка»</w:t>
            </w:r>
          </w:p>
        </w:tc>
      </w:tr>
      <w:tr w:rsidR="008A7116" w:rsidRPr="008A7116" w14:paraId="672EB40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39C988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995140A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ортопедическим дорожкам, </w:t>
            </w: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гигиенические процедуры.</w:t>
            </w:r>
          </w:p>
        </w:tc>
      </w:tr>
      <w:tr w:rsidR="008A7116" w:rsidRPr="008A7116" w14:paraId="2A68C12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5BD35B5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C206F8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1C922400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7BC78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00A344DE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</w:t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95A78F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1249C13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85222C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387CB801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ABE188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«Длиннее - короче»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Сравнение предметов.</w:t>
            </w:r>
          </w:p>
          <w:p w14:paraId="13F7F46D" w14:textId="77777777" w:rsidR="00291A2E" w:rsidRPr="008A7116" w:rsidRDefault="00E66257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«Угощение»</w:t>
            </w:r>
            <w:r w:rsidRPr="008A71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A7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Формирование деталей.</w:t>
            </w:r>
          </w:p>
        </w:tc>
      </w:tr>
      <w:tr w:rsidR="008A7116" w:rsidRPr="008A7116" w14:paraId="6FFC6B4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FC6E0EB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1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BAF527D" w14:textId="77777777" w:rsidR="00291A2E" w:rsidRPr="008A7116" w:rsidRDefault="00E662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71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советы по развитию и воспитанию.</w:t>
            </w:r>
          </w:p>
        </w:tc>
      </w:tr>
    </w:tbl>
    <w:p w14:paraId="41ADB71A" w14:textId="77777777" w:rsidR="00E66257" w:rsidRPr="008A7116" w:rsidRDefault="00E66257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E66257" w:rsidRPr="008A7116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1A2E"/>
    <w:rsid w:val="0029639D"/>
    <w:rsid w:val="00326F90"/>
    <w:rsid w:val="008A7116"/>
    <w:rsid w:val="00AA1D8D"/>
    <w:rsid w:val="00B47730"/>
    <w:rsid w:val="00CB0664"/>
    <w:rsid w:val="00E66257"/>
    <w:rsid w:val="00FB1F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46685E"/>
  <w14:defaultImageDpi w14:val="300"/>
  <w15:docId w15:val="{DDD36A08-44A3-48A4-B743-1BC131EB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AD66C1-1075-46DA-B58B-44CF48C7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2223</Words>
  <Characters>12675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2026-08-25T17:47:00Z</dcterms:created>
  <dcterms:modified xsi:type="dcterms:W3CDTF">2026-08-25T17:47:00Z</dcterms:modified>
  <cp:category/>
</cp:coreProperties>
</file>